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99D42" w14:textId="77777777" w:rsidR="00645CF2" w:rsidRPr="005E5944" w:rsidRDefault="00DF7FCA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 w:rsidRPr="005E5944">
        <w:rPr>
          <w:rFonts w:ascii="Times New Roman" w:hAnsi="Times New Roman" w:cs="Times New Roman"/>
          <w:b/>
          <w:sz w:val="24"/>
          <w:szCs w:val="24"/>
          <w:lang w:val="ru-RU"/>
        </w:rPr>
        <w:t>ЦИКЛОГРАММА ВОСПИТАТЕЛЬНО-ОБРАЗОВАТЕЛЬНОГО ПРОЦЕССА — АПРЕЛЬ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5E5944" w:rsidRPr="005E5944" w14:paraId="663E4216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4E29823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3F3422B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1 неделя (01.04 - 04.04.2025 г.)</w:t>
            </w:r>
          </w:p>
        </w:tc>
      </w:tr>
      <w:tr w:rsidR="005E5944" w:rsidRPr="005E5944" w14:paraId="2F80ADC8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D7A375B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4AA9771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</w:t>
            </w:r>
            <w:proofErr w:type="gram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Встречаем</w:t>
            </w:r>
            <w:proofErr w:type="gram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перелетных птиц</w:t>
            </w:r>
          </w:p>
        </w:tc>
      </w:tr>
    </w:tbl>
    <w:p w14:paraId="7697A26D" w14:textId="77777777" w:rsidR="00645CF2" w:rsidRPr="005E5944" w:rsidRDefault="00645CF2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3240"/>
        <w:gridCol w:w="3240"/>
        <w:gridCol w:w="3240"/>
        <w:gridCol w:w="3240"/>
      </w:tblGrid>
      <w:tr w:rsidR="005E5944" w:rsidRPr="005E5944" w14:paraId="22C6FC54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323F2875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3240" w:type="dxa"/>
            <w:shd w:val="clear" w:color="auto" w:fill="EDF2F7"/>
          </w:tcPr>
          <w:p w14:paraId="3BFFE9E5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01.04</w:t>
            </w:r>
          </w:p>
        </w:tc>
        <w:tc>
          <w:tcPr>
            <w:tcW w:w="3240" w:type="dxa"/>
            <w:shd w:val="clear" w:color="auto" w:fill="EDF2F7"/>
          </w:tcPr>
          <w:p w14:paraId="63BCC46A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Среда 02.04</w:t>
            </w:r>
          </w:p>
        </w:tc>
        <w:tc>
          <w:tcPr>
            <w:tcW w:w="3240" w:type="dxa"/>
            <w:shd w:val="clear" w:color="auto" w:fill="EDF2F7"/>
          </w:tcPr>
          <w:p w14:paraId="5BC8089F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03.04</w:t>
            </w:r>
          </w:p>
        </w:tc>
        <w:tc>
          <w:tcPr>
            <w:tcW w:w="3240" w:type="dxa"/>
            <w:shd w:val="clear" w:color="auto" w:fill="EDF2F7"/>
          </w:tcPr>
          <w:p w14:paraId="23FFAE1B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04.04</w:t>
            </w:r>
          </w:p>
        </w:tc>
      </w:tr>
      <w:tr w:rsidR="005E5944" w:rsidRPr="005E5944" w14:paraId="40E1811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6CAF709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7373E9E9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настроение ребёнка, приобщение к выражению личного мнения.</w:t>
            </w:r>
          </w:p>
        </w:tc>
      </w:tr>
      <w:tr w:rsidR="005E5944" w:rsidRPr="005E5944" w14:paraId="61A4AEA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6220322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01DEF68A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5E5944" w:rsidRPr="005E5944" w14:paraId="1A0B28D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5CDF294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8DFC612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4BBE841E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66DF5C19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1DD05D3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373521DB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0C609CDD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16E76A4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35CA5FCC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2FC9F67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002504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щим.</w:t>
            </w:r>
          </w:p>
          <w:p w14:paraId="0A98EDBD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27E512B3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</w:tr>
      <w:tr w:rsidR="005E5944" w:rsidRPr="005E5944" w14:paraId="537E280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92B2C81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48572DA0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5E5944" w:rsidRPr="005E5944" w14:paraId="54AD670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9D219F1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7C39E905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Чтение потешек. Привлечение внимания к пи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ще, формирование культурно-гигиенических навыков, слежение за осанкой.</w:t>
            </w:r>
          </w:p>
        </w:tc>
      </w:tr>
      <w:tr w:rsidR="005E5944" w:rsidRPr="005E5944" w14:paraId="293465F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B56DF26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6EBB7996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5E5944" w:rsidRPr="005E5944" w14:paraId="74093F7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A382239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85C3B8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«Космический полёт»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координацию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4B2299C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Ғарыш</w:t>
            </w:r>
            <w:proofErr w:type="spellEnd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Көктем</w:t>
            </w:r>
            <w:proofErr w:type="spellEnd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сөздерді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үйрету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1F30F4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«Веселые птички»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Упражнять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прыжках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49CF253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«Весенние капельки»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вокал</w:t>
            </w:r>
          </w:p>
        </w:tc>
      </w:tr>
      <w:tr w:rsidR="005E5944" w:rsidRPr="005E5944" w14:paraId="44665AC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1D44C2A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687AA705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осанки.</w:t>
            </w:r>
          </w:p>
        </w:tc>
      </w:tr>
      <w:tr w:rsidR="005E5944" w:rsidRPr="005E5944" w14:paraId="55383EB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5B4AC8E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1F4C8287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5E5944" w:rsidRPr="005E5944" w14:paraId="78523AF3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9CA21B5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7BFDF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C9AA37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Карточка №1 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093EB8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5BE8072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</w:tr>
      <w:tr w:rsidR="005E5944" w:rsidRPr="005E5944" w14:paraId="5734825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5AC7C8F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45332C3A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5E5944" w:rsidRPr="005E5944" w14:paraId="4CACBB9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4791235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3BC437D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Чтение «Гуси-лебеди»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875C9C8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Слушание колыбел</w:t>
            </w:r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ьной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9CAE06A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А. Плещеева «Травка зеленеет»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710056B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</w:p>
        </w:tc>
      </w:tr>
      <w:tr w:rsidR="005E5944" w:rsidRPr="005E5944" w14:paraId="4341D37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9A4F136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67C6734A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5E5944" w:rsidRPr="005E5944" w14:paraId="510AE4F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F599607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ADD6DAC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фигур.</w:t>
            </w:r>
          </w:p>
          <w:p w14:paraId="5BC5453C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9FE0243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60A99AA8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9F0276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202E4422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9F888F8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3EAB69E9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5944" w:rsidRPr="005E5944" w14:paraId="6D1DDED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9FF937B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4CC999CB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советы по развитию и воспитанию.</w:t>
            </w:r>
          </w:p>
        </w:tc>
      </w:tr>
    </w:tbl>
    <w:p w14:paraId="2DFB56CB" w14:textId="77777777" w:rsidR="00645CF2" w:rsidRPr="005E5944" w:rsidRDefault="00DF7FC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E5944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1E3D7E7E" w14:textId="77777777" w:rsidR="00645CF2" w:rsidRPr="005E5944" w:rsidRDefault="00DF7FCA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E594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АПРЕЛЬ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5E5944" w:rsidRPr="005E5944" w14:paraId="188AAFBF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82A6BF6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E7C7B15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2 неделя (07.04 - 11.04.2025 г.)</w:t>
            </w:r>
          </w:p>
        </w:tc>
      </w:tr>
      <w:tr w:rsidR="005E5944" w:rsidRPr="005E5944" w14:paraId="4E29B764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B84E112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3BB293C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недели: Тайны космоса</w:t>
            </w:r>
          </w:p>
        </w:tc>
      </w:tr>
    </w:tbl>
    <w:p w14:paraId="316D53F1" w14:textId="77777777" w:rsidR="00645CF2" w:rsidRPr="005E5944" w:rsidRDefault="00645CF2">
      <w:pPr>
        <w:spacing w:after="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5E5944" w:rsidRPr="005E5944" w14:paraId="75B8193C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4A3A0B82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592" w:type="dxa"/>
            <w:shd w:val="clear" w:color="auto" w:fill="EDF2F7"/>
          </w:tcPr>
          <w:p w14:paraId="2FD85497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Поне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дельник 07.04</w:t>
            </w:r>
          </w:p>
        </w:tc>
        <w:tc>
          <w:tcPr>
            <w:tcW w:w="2592" w:type="dxa"/>
            <w:shd w:val="clear" w:color="auto" w:fill="EDF2F7"/>
          </w:tcPr>
          <w:p w14:paraId="193200F2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08.04</w:t>
            </w:r>
          </w:p>
        </w:tc>
        <w:tc>
          <w:tcPr>
            <w:tcW w:w="2592" w:type="dxa"/>
            <w:shd w:val="clear" w:color="auto" w:fill="EDF2F7"/>
          </w:tcPr>
          <w:p w14:paraId="2E5B0075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Среда 09.04</w:t>
            </w:r>
          </w:p>
        </w:tc>
        <w:tc>
          <w:tcPr>
            <w:tcW w:w="2592" w:type="dxa"/>
            <w:shd w:val="clear" w:color="auto" w:fill="EDF2F7"/>
          </w:tcPr>
          <w:p w14:paraId="742D5959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10.04</w:t>
            </w:r>
          </w:p>
        </w:tc>
        <w:tc>
          <w:tcPr>
            <w:tcW w:w="2592" w:type="dxa"/>
            <w:shd w:val="clear" w:color="auto" w:fill="EDF2F7"/>
          </w:tcPr>
          <w:p w14:paraId="0AC9AB2A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11.04</w:t>
            </w:r>
          </w:p>
        </w:tc>
      </w:tr>
      <w:tr w:rsidR="005E5944" w:rsidRPr="005E5944" w14:paraId="0617A3D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2AD0EBB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41AE032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настроение ребёнка, приобщение к выражению личного мнения.</w:t>
            </w:r>
          </w:p>
        </w:tc>
      </w:tr>
      <w:tr w:rsidR="005E5944" w:rsidRPr="005E5944" w14:paraId="3A07551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3F592D3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F0E7E13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Беседы по 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5E5944" w:rsidRPr="005E5944" w14:paraId="5DB613CA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657A041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AABBC19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195BE6CC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тройка по схеме.</w:t>
            </w:r>
          </w:p>
          <w:p w14:paraId="75B1E02C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3F1DD70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30C8E96E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26AFEF56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67D8FEE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Развитие 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5A07878F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6DE85A94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5E7D39C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29ADB442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07E8FE6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737DC6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39ACC0B0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3368FCC6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сюжет.</w:t>
            </w:r>
          </w:p>
        </w:tc>
      </w:tr>
      <w:tr w:rsidR="005E5944" w:rsidRPr="005E5944" w14:paraId="2308F1E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D2220BF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14F1C9A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5E5944" w:rsidRPr="005E5944" w14:paraId="739418A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935CA7F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FA622DC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Чтение потешек. Привлечение внимания к пище, формирование культурно-гигиенических навыков, слежение за осанкой.</w:t>
            </w:r>
          </w:p>
        </w:tc>
      </w:tr>
      <w:tr w:rsidR="005E5944" w:rsidRPr="005E5944" w14:paraId="46FA6A9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382AA7E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6D365F0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5E5944" w:rsidRPr="005E5944" w14:paraId="56F2940C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FD760B2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Организованная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4A55797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«Космический полёт»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координацию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61E2E45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Ғарыш</w:t>
            </w:r>
            <w:proofErr w:type="spellEnd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Көктем</w:t>
            </w:r>
            <w:proofErr w:type="spellEnd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сөздерді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үйрету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EE1F4EB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«Веселые птички»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Упражнять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прыжках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D7DABC5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«Весенние капельки»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вокал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9337A95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«Быстрые ракеты»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Бег с ускорением</w:t>
            </w:r>
          </w:p>
        </w:tc>
      </w:tr>
      <w:tr w:rsidR="005E5944" w:rsidRPr="005E5944" w14:paraId="0A2F71C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3267C1B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673F94A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5E5944" w:rsidRPr="005E5944" w14:paraId="270C30D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92D070E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F749887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5E5944" w:rsidRPr="005E5944" w14:paraId="53C5AFB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9BB3C25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EFF1136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A44202E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2935D35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6B5B38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97708D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</w:tr>
      <w:tr w:rsidR="005E5944" w:rsidRPr="005E5944" w14:paraId="71597F7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1F28E77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15051A9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ние культуры еды, правила этикета).</w:t>
            </w:r>
          </w:p>
        </w:tc>
      </w:tr>
      <w:tr w:rsidR="005E5944" w:rsidRPr="005E5944" w14:paraId="2272356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17C8FA4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9F4717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Чтение «Гуси-лебеди»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377264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0370D7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А. Плещеева «Травка зеленеет»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80CD128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EC0B87B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«Кот, петух и лиса»</w:t>
            </w:r>
          </w:p>
        </w:tc>
      </w:tr>
      <w:tr w:rsidR="005E5944" w:rsidRPr="005E5944" w14:paraId="5A6DF6C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2788246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42A6B95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Гимнастика пробуждения, ходьба по ортопедическим 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дорожкам, гигиенические процедуры.</w:t>
            </w:r>
          </w:p>
        </w:tc>
      </w:tr>
      <w:tr w:rsidR="005E5944" w:rsidRPr="005E5944" w14:paraId="48A170AA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7A17E0C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96D63F5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14A0806E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C6BA7F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7916BA4A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7F59EE4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24DD9454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3902BF6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2CF36737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CB8392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6A8342AA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5944" w:rsidRPr="005E5944" w14:paraId="6E90E68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46BFBBA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Уход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DA503D5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советы по развитию и воспитанию.</w:t>
            </w:r>
          </w:p>
        </w:tc>
      </w:tr>
    </w:tbl>
    <w:p w14:paraId="47E9D03E" w14:textId="77777777" w:rsidR="00645CF2" w:rsidRPr="005E5944" w:rsidRDefault="00DF7FC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E5944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6FE6C1B2" w14:textId="77777777" w:rsidR="00645CF2" w:rsidRPr="005E5944" w:rsidRDefault="00DF7FCA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E594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</w:t>
      </w:r>
      <w:r w:rsidRPr="005E5944">
        <w:rPr>
          <w:rFonts w:ascii="Times New Roman" w:hAnsi="Times New Roman" w:cs="Times New Roman"/>
          <w:b/>
          <w:sz w:val="24"/>
          <w:szCs w:val="24"/>
          <w:lang w:val="ru-RU"/>
        </w:rPr>
        <w:t>-ОБРАЗОВАТЕЛЬНОГО ПРОЦЕССА — АПРЕЛЬ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5E5944" w:rsidRPr="005E5944" w14:paraId="124E2D84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2A1CE71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479736F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3 неделя (14.04 - 18.04.2025 г.)</w:t>
            </w:r>
          </w:p>
        </w:tc>
      </w:tr>
      <w:tr w:rsidR="005E5944" w:rsidRPr="005E5944" w14:paraId="2F15CD42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C34D04E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12838BE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Земля — наш общий дом</w:t>
            </w:r>
          </w:p>
        </w:tc>
      </w:tr>
    </w:tbl>
    <w:p w14:paraId="727016BE" w14:textId="77777777" w:rsidR="00645CF2" w:rsidRPr="005E5944" w:rsidRDefault="00645CF2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5E5944" w:rsidRPr="005E5944" w14:paraId="52269646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512578F3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259DDAEB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14.04</w:t>
            </w:r>
          </w:p>
        </w:tc>
        <w:tc>
          <w:tcPr>
            <w:tcW w:w="2592" w:type="dxa"/>
            <w:shd w:val="clear" w:color="auto" w:fill="EDF2F7"/>
          </w:tcPr>
          <w:p w14:paraId="33E43EA4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15.04</w:t>
            </w:r>
          </w:p>
        </w:tc>
        <w:tc>
          <w:tcPr>
            <w:tcW w:w="2592" w:type="dxa"/>
            <w:shd w:val="clear" w:color="auto" w:fill="EDF2F7"/>
          </w:tcPr>
          <w:p w14:paraId="5643E82D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Среда 16.04</w:t>
            </w:r>
          </w:p>
        </w:tc>
        <w:tc>
          <w:tcPr>
            <w:tcW w:w="2592" w:type="dxa"/>
            <w:shd w:val="clear" w:color="auto" w:fill="EDF2F7"/>
          </w:tcPr>
          <w:p w14:paraId="062EF4F2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17.04</w:t>
            </w:r>
          </w:p>
        </w:tc>
        <w:tc>
          <w:tcPr>
            <w:tcW w:w="2592" w:type="dxa"/>
            <w:shd w:val="clear" w:color="auto" w:fill="EDF2F7"/>
          </w:tcPr>
          <w:p w14:paraId="52779F49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18.04</w:t>
            </w:r>
          </w:p>
        </w:tc>
      </w:tr>
      <w:tr w:rsidR="005E5944" w:rsidRPr="005E5944" w14:paraId="6AAB268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D5FE4B5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2D5AF19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настроение ребёнка, приобщение к выражению личного мнения.</w:t>
            </w:r>
          </w:p>
        </w:tc>
      </w:tr>
      <w:tr w:rsidR="005E5944" w:rsidRPr="005E5944" w14:paraId="7BE2E89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2F1D7B8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2ED7D0B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5E5944" w:rsidRPr="005E5944" w14:paraId="4FE5D5E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B028BCD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BBA1D4D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6E02E70A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00666332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F832AD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36BD1BEC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0FE5056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00C0924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48C79F0A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2D2D313A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9C65BCE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ающим.</w:t>
            </w:r>
          </w:p>
          <w:p w14:paraId="09BCD098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2B9B1A22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4645B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3AEC921C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20AE0AEC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С/р игра: 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</w:tr>
      <w:tr w:rsidR="005E5944" w:rsidRPr="005E5944" w14:paraId="0E32F98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F4BD469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B20A3A6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5E5944" w:rsidRPr="005E5944" w14:paraId="5872F00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49BDBA1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A4587AD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Чтение потешек. Привлечение внимания к пище, формирование культурно-гигиенических навыков, слежение за осанкой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</w:tr>
      <w:tr w:rsidR="005E5944" w:rsidRPr="005E5944" w14:paraId="1007B62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C6F4A3B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47FA5C7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5E5944" w:rsidRPr="005E5944" w14:paraId="78F3A3C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2E407D5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Организованная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0D2E0D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«Космический полёт»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координацию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1AC80FE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Ғарыш</w:t>
            </w:r>
            <w:proofErr w:type="spellEnd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Көктем</w:t>
            </w:r>
            <w:proofErr w:type="spellEnd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сөздерді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үйрету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DD42B3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изическая культура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«Веселые птички»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Упражнять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прыжках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54B03C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«Весенние капельки»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вокал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BF9CB28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«Быстрые ракеты»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Бег с ускорением</w:t>
            </w:r>
          </w:p>
        </w:tc>
      </w:tr>
      <w:tr w:rsidR="005E5944" w:rsidRPr="005E5944" w14:paraId="5BFA6A1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5E013B7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0613350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5E5944" w:rsidRPr="005E5944" w14:paraId="6AF66DF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0C5C3A9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DEFFE2A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5E5944" w:rsidRPr="005E5944" w14:paraId="451CA1C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AE4AAD8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17AD05A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F97C2CB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Карточка №1 «Наблюдение за 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C18C52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D4F710F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BB11FC5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</w:tr>
      <w:tr w:rsidR="005E5944" w:rsidRPr="005E5944" w14:paraId="2FF3261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678427C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E9B8967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Раздевание, 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гигиенические процедуры, обед (воспитание культуры еды, правила этикета).</w:t>
            </w:r>
          </w:p>
        </w:tc>
      </w:tr>
      <w:tr w:rsidR="005E5944" w:rsidRPr="005E5944" w14:paraId="35D44486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E08E29A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5E9E1CB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Чтение «Гуси-лебеди»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8881D43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8D7581F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А. Плещеева «Травка зеленеет»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85C93BA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29C00B8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«Кот, петух и лиса»</w:t>
            </w:r>
          </w:p>
        </w:tc>
      </w:tr>
      <w:tr w:rsidR="005E5944" w:rsidRPr="005E5944" w14:paraId="3C239EA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B558C92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BFE76E3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ьба по ортопедическим дорожкам, гигиенические процедуры.</w:t>
            </w:r>
          </w:p>
        </w:tc>
      </w:tr>
      <w:tr w:rsidR="005E5944" w:rsidRPr="005E5944" w14:paraId="32D5CDA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D898139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F2F2F69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303AC8D4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A37464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158F1245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CBC8EB3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58BB344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0D0898B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7B394A7F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FEBE265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77592B0F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5944" w:rsidRPr="005E5944" w14:paraId="5546EED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F3EFBB2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Уход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E4AC3D1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советы по развитию и воспитанию.</w:t>
            </w:r>
          </w:p>
        </w:tc>
      </w:tr>
    </w:tbl>
    <w:p w14:paraId="1D454D47" w14:textId="77777777" w:rsidR="00645CF2" w:rsidRPr="005E5944" w:rsidRDefault="00DF7FC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E5944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06B265DA" w14:textId="77777777" w:rsidR="00645CF2" w:rsidRPr="005E5944" w:rsidRDefault="00DF7FCA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E594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АПРЕЛЬ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5E5944" w:rsidRPr="005E5944" w14:paraId="6117EF58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4FA137F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8CAA490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4 неделя (21.04 - 25.04.2025 г.)</w:t>
            </w:r>
          </w:p>
        </w:tc>
      </w:tr>
      <w:tr w:rsidR="005E5944" w:rsidRPr="005E5944" w14:paraId="5BA61B9E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E45E44C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A5435F1" w14:textId="77777777" w:rsidR="00645CF2" w:rsidRPr="005E5944" w:rsidRDefault="00DF7F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недели: Весенние цветы и 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насекомые</w:t>
            </w:r>
          </w:p>
        </w:tc>
      </w:tr>
    </w:tbl>
    <w:p w14:paraId="0E7E57AA" w14:textId="77777777" w:rsidR="00645CF2" w:rsidRPr="005E5944" w:rsidRDefault="00645CF2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5E5944" w:rsidRPr="005E5944" w14:paraId="7E4BB529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1FF5D161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346E27B1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21.04</w:t>
            </w:r>
          </w:p>
        </w:tc>
        <w:tc>
          <w:tcPr>
            <w:tcW w:w="2592" w:type="dxa"/>
            <w:shd w:val="clear" w:color="auto" w:fill="EDF2F7"/>
          </w:tcPr>
          <w:p w14:paraId="00F586A6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22.04</w:t>
            </w:r>
          </w:p>
        </w:tc>
        <w:tc>
          <w:tcPr>
            <w:tcW w:w="2592" w:type="dxa"/>
            <w:shd w:val="clear" w:color="auto" w:fill="EDF2F7"/>
          </w:tcPr>
          <w:p w14:paraId="663B3D82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Среда 23.04</w:t>
            </w:r>
          </w:p>
        </w:tc>
        <w:tc>
          <w:tcPr>
            <w:tcW w:w="2592" w:type="dxa"/>
            <w:shd w:val="clear" w:color="auto" w:fill="EDF2F7"/>
          </w:tcPr>
          <w:p w14:paraId="09B38EB4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24.04</w:t>
            </w:r>
          </w:p>
        </w:tc>
        <w:tc>
          <w:tcPr>
            <w:tcW w:w="2592" w:type="dxa"/>
            <w:shd w:val="clear" w:color="auto" w:fill="EDF2F7"/>
          </w:tcPr>
          <w:p w14:paraId="4876529A" w14:textId="77777777" w:rsidR="00645CF2" w:rsidRPr="005E5944" w:rsidRDefault="00DF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25.04</w:t>
            </w:r>
          </w:p>
        </w:tc>
      </w:tr>
      <w:tr w:rsidR="005E5944" w:rsidRPr="005E5944" w14:paraId="687BC34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971D038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E4DC497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настроение ребёнка, приобщение к выражению личного мнения.</w:t>
            </w:r>
          </w:p>
        </w:tc>
      </w:tr>
      <w:tr w:rsidR="005E5944" w:rsidRPr="005E5944" w14:paraId="60C2DCD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F0030C5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55BE090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5E5944" w:rsidRPr="005E5944" w14:paraId="35C328D6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E9EE691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10026F0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1DE28BFF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1721821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B878423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18E53B3D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2D1E44D7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D43AFFD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28C36C7B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6C256FFD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463DC9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окружающим.</w:t>
            </w:r>
          </w:p>
          <w:p w14:paraId="68BD320A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3D35AABC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EE3C6DD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«Путешествие в космос»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Знакомство с окружающим.</w:t>
            </w:r>
          </w:p>
          <w:p w14:paraId="1350DA97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«Ракета»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Постройка по схеме.</w:t>
            </w:r>
          </w:p>
          <w:p w14:paraId="1FDE7F37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С/р игра: «Космо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навты»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сюжет.</w:t>
            </w:r>
          </w:p>
        </w:tc>
      </w:tr>
      <w:tr w:rsidR="005E5944" w:rsidRPr="005E5944" w14:paraId="247C410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B027B00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9357FFF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5E5944" w:rsidRPr="005E5944" w14:paraId="0F5441B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DD7E995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F28E7DF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Чтение потешек. Привлечение внимания к пище, формирование культурно-гигиенических навыков, слежение за 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осанкой.</w:t>
            </w:r>
          </w:p>
        </w:tc>
      </w:tr>
      <w:tr w:rsidR="005E5944" w:rsidRPr="005E5944" w14:paraId="101B750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E68B12A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16162E4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5E5944" w:rsidRPr="005E5944" w14:paraId="0513B84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8649FB4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Организованная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74F706E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«Космический полёт»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координацию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98F859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Ғарыш</w:t>
            </w:r>
            <w:proofErr w:type="spellEnd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Көктем</w:t>
            </w:r>
            <w:proofErr w:type="spellEnd"/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сөздерді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йрету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07C625C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«Веселые птички»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Упражнять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прыжках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ED6347E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«Весенние капельки»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вокал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A8B425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«Быстрые ракеты»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Бег с ускорением</w:t>
            </w:r>
          </w:p>
        </w:tc>
      </w:tr>
      <w:tr w:rsidR="005E5944" w:rsidRPr="005E5944" w14:paraId="3E7D4BF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0911E2F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A3FD93A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5E5944" w:rsidRPr="005E5944" w14:paraId="0D4DCD3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7D8A1B7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CC0D8E5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5E5944" w:rsidRPr="005E5944" w14:paraId="49855FB0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CC692EA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8FF1656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08E0D9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A6A51E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C196A42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60E3147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Рассматривать</w:t>
            </w:r>
            <w:proofErr w:type="gramEnd"/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почки деревьев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сухой травы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«Летает - не летает»</w:t>
            </w:r>
          </w:p>
        </w:tc>
      </w:tr>
      <w:tr w:rsidR="005E5944" w:rsidRPr="005E5944" w14:paraId="226049B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CB4B62F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BBDFB58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Раздевание, гигиенические процедуры, 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обед (воспитание культуры еды, правила этикета).</w:t>
            </w:r>
          </w:p>
        </w:tc>
      </w:tr>
      <w:tr w:rsidR="005E5944" w:rsidRPr="005E5944" w14:paraId="2FB3601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2F9D1A4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4EC75B1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Чтение «Гуси-лебеди»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E6BDD78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B1C1A17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А. Плещеева «Травка зеленеет»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21A17F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53D675E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«Кот, петух и лиса»</w:t>
            </w:r>
          </w:p>
        </w:tc>
      </w:tr>
      <w:tr w:rsidR="005E5944" w:rsidRPr="005E5944" w14:paraId="1E8FF85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F79E4CB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24AE715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Гимнастика пробуждения, ходьба по </w:t>
            </w: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ортопедическим дорожкам, гигиенические процедуры.</w:t>
            </w:r>
          </w:p>
        </w:tc>
      </w:tr>
      <w:tr w:rsidR="005E5944" w:rsidRPr="005E5944" w14:paraId="2FE3CF7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4369758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D58C2DE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21388575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64A5EF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фигур.</w:t>
            </w:r>
          </w:p>
          <w:p w14:paraId="003E7FCB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B94A89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776D6806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B3C98F4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1EC49C56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7AE64F5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5E59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фигур.</w:t>
            </w:r>
          </w:p>
          <w:p w14:paraId="78640369" w14:textId="77777777" w:rsidR="00645CF2" w:rsidRPr="005E5944" w:rsidRDefault="00DF7FCA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Ракета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  <w:proofErr w:type="spellEnd"/>
            <w:r w:rsidRPr="005E59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5944" w:rsidRPr="005E5944" w14:paraId="63DF03A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19A55CE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Уход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44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8DA9050" w14:textId="77777777" w:rsidR="00645CF2" w:rsidRPr="005E5944" w:rsidRDefault="00DF7F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594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советы по развитию и воспитанию.</w:t>
            </w:r>
          </w:p>
        </w:tc>
      </w:tr>
      <w:bookmarkEnd w:id="0"/>
    </w:tbl>
    <w:p w14:paraId="7D9D3A5F" w14:textId="77777777" w:rsidR="00DF7FCA" w:rsidRPr="005E5944" w:rsidRDefault="00DF7FCA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DF7FCA" w:rsidRPr="005E5944" w:rsidSect="00034616">
      <w:pgSz w:w="16834" w:h="11909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E5944"/>
    <w:rsid w:val="00645CF2"/>
    <w:rsid w:val="006D1BC7"/>
    <w:rsid w:val="00AA1D8D"/>
    <w:rsid w:val="00B47730"/>
    <w:rsid w:val="00CB0664"/>
    <w:rsid w:val="00DF7FC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3736E2"/>
  <w14:defaultImageDpi w14:val="300"/>
  <w15:docId w15:val="{1CE54466-C7E3-427E-997F-B45B3B46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72400D9-7F58-4454-9D28-EEA00C05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2310</Words>
  <Characters>13168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Админ</cp:lastModifiedBy>
  <cp:revision>2</cp:revision>
  <dcterms:created xsi:type="dcterms:W3CDTF">2026-08-25T17:48:00Z</dcterms:created>
  <dcterms:modified xsi:type="dcterms:W3CDTF">2026-08-25T17:48:00Z</dcterms:modified>
  <cp:category/>
</cp:coreProperties>
</file>